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ARNAQUES – VERSION IMMERSIVE TRÈS ENRICHIE</w:t>
      </w:r>
    </w:p>
    <w:p/>
    <w:p>
      <w:pPr>
        <w:pStyle w:val="Heading2"/>
      </w:pPr>
      <w:r>
        <w:t>CATÉGORIE 1 – Faux SMS</w:t>
      </w:r>
    </w:p>
    <w:p>
      <w:pPr>
        <w:pStyle w:val="Heading3"/>
      </w:pPr>
      <w:r>
        <w:t>SMS Banque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ING ALERT : Paiement 842€ validé ? Cliquez : ing-security-alert.net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Montant anxiogène</w:t>
        <w:br/>
        <w:t>• Faux site ressemblant à la banque</w:t>
      </w:r>
    </w:p>
    <w:p>
      <w:r>
        <w:t>Que faire concrètement :</w:t>
      </w:r>
    </w:p>
    <w:p>
      <w:r>
        <w:t>1. Ne pas cliquer</w:t>
        <w:br/>
        <w:t>2. Vérifier via application officielle</w:t>
        <w:br/>
        <w:t>3. Appeler numéro officiel</w:t>
      </w:r>
    </w:p>
    <w:p/>
    <w:p>
      <w:pPr>
        <w:pStyle w:val="Heading3"/>
      </w:pPr>
      <w:r>
        <w:t>SMS Colis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DHL : Colis en attente. Frais 3,12€ à payer avant 20h.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Petit montant rassurant</w:t>
        <w:br/>
        <w:t>• Pression horaire</w:t>
      </w:r>
    </w:p>
    <w:p>
      <w:r>
        <w:t>Que faire concrètement :</w:t>
      </w:r>
    </w:p>
    <w:p>
      <w:r>
        <w:t>1. Ne pas payer</w:t>
        <w:br/>
        <w:t>2. Vérifier suivi via site officiel</w:t>
      </w:r>
    </w:p>
    <w:p/>
    <w:p>
      <w:pPr>
        <w:pStyle w:val="Heading3"/>
      </w:pPr>
      <w:r>
        <w:t>SMS Assurance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Mutuelle : Mise à jour dossier obligatoire sous 24h.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Autorité administrative</w:t>
        <w:br/>
        <w:t>• Délai court</w:t>
      </w:r>
    </w:p>
    <w:p>
      <w:r>
        <w:t>Que faire concrètement :</w:t>
      </w:r>
    </w:p>
    <w:p>
      <w:r>
        <w:t>1. Vérifier via espace personnel officiel</w:t>
      </w:r>
    </w:p>
    <w:p/>
    <w:p>
      <w:pPr>
        <w:pStyle w:val="Heading3"/>
      </w:pPr>
      <w:r>
        <w:t>SMS Streaming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Disney+ : Problème paiement. Compte suspendu.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Service courant</w:t>
        <w:br/>
        <w:t>• Réflexe rapide de clic</w:t>
      </w:r>
    </w:p>
    <w:p>
      <w:r>
        <w:t>Que faire concrètement :</w:t>
      </w:r>
    </w:p>
    <w:p>
      <w:r>
        <w:t>1. Ouvrir application officielle</w:t>
        <w:br/>
        <w:t>2. Vérifier statut réel</w:t>
      </w:r>
    </w:p>
    <w:p/>
    <w:p>
      <w:pPr>
        <w:pStyle w:val="Heading3"/>
      </w:pPr>
      <w:r>
        <w:t>SMS Alerte sécurité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Votre compte WhatsApp sera supprimé si non confirmé.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Panique numérique</w:t>
        <w:br/>
        <w:t>• Faux avertissement</w:t>
      </w:r>
    </w:p>
    <w:p>
      <w:r>
        <w:t>Que faire concrètement :</w:t>
      </w:r>
    </w:p>
    <w:p>
      <w:r>
        <w:t>1. Ignorer</w:t>
        <w:br/>
        <w:t>2. Vérifier paramètres application</w:t>
      </w:r>
    </w:p>
    <w:p/>
    <w:p>
      <w:pPr>
        <w:pStyle w:val="Heading2"/>
      </w:pPr>
      <w:r>
        <w:t>CATÉGORIE 2 – Faux mails</w:t>
      </w:r>
    </w:p>
    <w:p>
      <w:pPr>
        <w:pStyle w:val="Heading3"/>
      </w:pPr>
      <w:r>
        <w:t>Mail Facture énergie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Objet : Coupure immédiate si paiement non reçu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Ton alarmant</w:t>
        <w:br/>
        <w:t>• Absence référence précise</w:t>
      </w:r>
    </w:p>
    <w:p>
      <w:r>
        <w:t>Que faire concrètement :</w:t>
      </w:r>
    </w:p>
    <w:p>
      <w:r>
        <w:t>1. Appeler fournisseur</w:t>
        <w:br/>
        <w:t>2. Vérifier facture réelle</w:t>
      </w:r>
    </w:p>
    <w:p/>
    <w:p>
      <w:pPr>
        <w:pStyle w:val="Heading3"/>
      </w:pPr>
      <w:r>
        <w:t>Mail CPAS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Votre aide sera suspendue sans documents joints.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Demande documents sensibles</w:t>
        <w:br/>
        <w:t>• Pression administrative</w:t>
      </w:r>
    </w:p>
    <w:p>
      <w:r>
        <w:t>Que faire concrètement :</w:t>
      </w:r>
    </w:p>
    <w:p>
      <w:r>
        <w:t>1. Contacter CPAS via numéro connu</w:t>
      </w:r>
    </w:p>
    <w:p/>
    <w:p>
      <w:pPr>
        <w:pStyle w:val="Heading3"/>
      </w:pPr>
      <w:r>
        <w:t>Mail Impôts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Remboursement fiscal 244€ disponible.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Promesse argent</w:t>
        <w:br/>
        <w:t>• Imitation SPF</w:t>
      </w:r>
    </w:p>
    <w:p>
      <w:r>
        <w:t>Que faire concrètement :</w:t>
      </w:r>
    </w:p>
    <w:p>
      <w:r>
        <w:t>1. Vérifier via site officiel uniquement</w:t>
      </w:r>
    </w:p>
    <w:p/>
    <w:p>
      <w:pPr>
        <w:pStyle w:val="Heading3"/>
      </w:pPr>
      <w:r>
        <w:t>Mail Colis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Livraison impossible. Confirmez adresse.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Message générique</w:t>
        <w:br/>
        <w:t>• Lien externe suspect</w:t>
      </w:r>
    </w:p>
    <w:p>
      <w:r>
        <w:t>Que faire concrètement :</w:t>
      </w:r>
    </w:p>
    <w:p>
      <w:r>
        <w:t>1. Vérifier via site officiel transporteur</w:t>
      </w:r>
    </w:p>
    <w:p/>
    <w:p>
      <w:pPr>
        <w:pStyle w:val="Heading2"/>
      </w:pPr>
      <w:r>
        <w:t>CATÉGORIE 3 – Arnaques téléphoniques</w:t>
      </w:r>
    </w:p>
    <w:p>
      <w:pPr>
        <w:pStyle w:val="Heading3"/>
      </w:pPr>
      <w:r>
        <w:t>Faux conseiller bancaire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Appel : Donnez code SMS pour bloquer paiement.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Demande code confidentiel</w:t>
        <w:br/>
        <w:t>• Création panique</w:t>
      </w:r>
    </w:p>
    <w:p>
      <w:r>
        <w:t>Que faire concrètement :</w:t>
      </w:r>
    </w:p>
    <w:p>
      <w:r>
        <w:t>1. Raccrocher</w:t>
        <w:br/>
        <w:t>2. Appeler banque officielle</w:t>
      </w:r>
    </w:p>
    <w:p/>
    <w:p>
      <w:pPr>
        <w:pStyle w:val="Heading3"/>
      </w:pPr>
      <w:r>
        <w:t>Faux fournisseur énergie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Nous coupons votre compteur aujourd’hui.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Menace immédiate</w:t>
      </w:r>
    </w:p>
    <w:p>
      <w:r>
        <w:t>Que faire concrètement :</w:t>
      </w:r>
    </w:p>
    <w:p>
      <w:r>
        <w:t>1. Ne pas payer</w:t>
        <w:br/>
        <w:t>2. Vérifier contrat réel</w:t>
      </w:r>
    </w:p>
    <w:p/>
    <w:p>
      <w:pPr>
        <w:pStyle w:val="Heading3"/>
      </w:pPr>
      <w:r>
        <w:t>Faux police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Mandat d’arrêt si non paiement amende.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Intimidation</w:t>
        <w:br/>
        <w:t>• Autorité usurpée</w:t>
      </w:r>
    </w:p>
    <w:p>
      <w:r>
        <w:t>Que faire concrètement :</w:t>
      </w:r>
    </w:p>
    <w:p>
      <w:r>
        <w:t>1. Raccrocher</w:t>
        <w:br/>
        <w:t>2. Vérifier via site officiel</w:t>
      </w:r>
    </w:p>
    <w:p/>
    <w:p>
      <w:pPr>
        <w:pStyle w:val="Heading3"/>
      </w:pPr>
      <w:r>
        <w:t>Faux support technique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Votre PC est infecté, installez logiciel.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Manipulation technique</w:t>
        <w:br/>
        <w:t>• Accès à distance demandé</w:t>
      </w:r>
    </w:p>
    <w:p>
      <w:r>
        <w:t>Que faire concrètement :</w:t>
      </w:r>
    </w:p>
    <w:p>
      <w:r>
        <w:t>1. Refuser</w:t>
        <w:br/>
        <w:t>2. Ne rien installer</w:t>
      </w:r>
    </w:p>
    <w:p/>
    <w:p>
      <w:pPr>
        <w:pStyle w:val="Heading2"/>
      </w:pPr>
      <w:r>
        <w:t>CATÉGORIE 4 – Faux sites &amp; ventes</w:t>
      </w:r>
    </w:p>
    <w:p>
      <w:pPr>
        <w:pStyle w:val="Heading3"/>
      </w:pPr>
      <w:r>
        <w:t>Site clone sport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nike-promo-belgium.com -80%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Prix irréaliste</w:t>
        <w:br/>
        <w:t>• Absence mentions légales</w:t>
      </w:r>
    </w:p>
    <w:p>
      <w:r>
        <w:t>Que faire concrètement :</w:t>
      </w:r>
    </w:p>
    <w:p>
      <w:r>
        <w:t>1. Vérifier URL</w:t>
        <w:br/>
        <w:t>2. Lire mentions légales</w:t>
      </w:r>
    </w:p>
    <w:p/>
    <w:p>
      <w:pPr>
        <w:pStyle w:val="Heading3"/>
      </w:pPr>
      <w:r>
        <w:t>Marketplace paiement externe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Paiement via lien sécurisé envoyé par vendeur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Sortie plateforme officielle</w:t>
      </w:r>
    </w:p>
    <w:p>
      <w:r>
        <w:t>Que faire concrètement :</w:t>
      </w:r>
    </w:p>
    <w:p>
      <w:r>
        <w:t>1. Refuser paiement externe</w:t>
      </w:r>
    </w:p>
    <w:p/>
    <w:p>
      <w:pPr>
        <w:pStyle w:val="Heading3"/>
      </w:pPr>
      <w:r>
        <w:t>Arnaque militaire étranger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Je suis en mission à l’étranger, paiement sécurisé requis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Scénario émotionnel</w:t>
      </w:r>
    </w:p>
    <w:p>
      <w:r>
        <w:t>Que faire concrètement :</w:t>
      </w:r>
    </w:p>
    <w:p>
      <w:r>
        <w:t>1. Refuser</w:t>
        <w:br/>
        <w:t>2. Ne jamais payer à l’avance</w:t>
      </w:r>
    </w:p>
    <w:p/>
    <w:p>
      <w:pPr>
        <w:pStyle w:val="Heading3"/>
      </w:pPr>
      <w:r>
        <w:t>Location logement urgente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040"/>
      </w:tblGrid>
      <w:tr>
        <w:tc>
          <w:tcPr>
            <w:tcW w:type="dxa" w:w="8640"/>
            <w:shd w:fill="F2F2F2"/>
          </w:tcPr>
          <w:p>
            <w:r>
              <w:t>📶 18:07        🔋 63%</w:t>
            </w:r>
          </w:p>
        </w:tc>
      </w:tr>
      <w:tr>
        <w:tc>
          <w:tcPr>
            <w:tcW w:type="dxa" w:w="8640"/>
            <w:shd w:fill="F2F2F2"/>
          </w:tcPr>
          <w:p>
            <w:r>
              <w:t>Envoyez caution avant visite</w:t>
            </w:r>
          </w:p>
        </w:tc>
      </w:tr>
      <w:tr>
        <w:tc>
          <w:tcPr>
            <w:tcW w:type="dxa" w:w="8640"/>
            <w:shd w:fill="F2F2F2"/>
          </w:tcPr>
          <w:p>
            <w:r>
              <w:t>———————————————</w:t>
            </w:r>
          </w:p>
        </w:tc>
      </w:tr>
    </w:tbl>
    <w:p>
      <w:r>
        <w:t>Ce qu’il se passe :</w:t>
      </w:r>
    </w:p>
    <w:p>
      <w:r>
        <w:t>• Pression forte</w:t>
        <w:br/>
        <w:t>• Pas de visite préalable</w:t>
      </w:r>
    </w:p>
    <w:p>
      <w:r>
        <w:t>Que faire concrètement :</w:t>
      </w:r>
    </w:p>
    <w:p>
      <w:r>
        <w:t>1. Ne jamais payer avant visite réelle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